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E7DDB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Daily Scrum - April 1, 2026</w:t>
      </w:r>
    </w:p>
    <w:p w14:paraId="1E6F1AD8" w14:textId="77777777" w:rsidR="003F23EB" w:rsidRDefault="00000000">
      <w:r>
        <w:t>Start Time: 11:00 AM</w:t>
      </w:r>
    </w:p>
    <w:p w14:paraId="2765939B" w14:textId="77777777" w:rsidR="003F23EB" w:rsidRDefault="00000000">
      <w:r>
        <w:t>End Time: 11:30 AM</w:t>
      </w:r>
    </w:p>
    <w:p w14:paraId="7EDC718E" w14:textId="77777777" w:rsidR="003F23EB" w:rsidRDefault="00000000">
      <w:r>
        <w:t>Project: SecureGPS Development</w:t>
      </w:r>
    </w:p>
    <w:p w14:paraId="69FD4307" w14:textId="77777777" w:rsidR="003F23EB" w:rsidRDefault="00000000">
      <w:r>
        <w:t>Attendees: Daniel Bikowicz, Helen Gomez, Nahahme Bar 'Ysrael, Omar Adel Alali, Matthew Clayton</w:t>
      </w:r>
    </w:p>
    <w:p w14:paraId="340159B5" w14:textId="77777777" w:rsidR="003F23EB" w:rsidRDefault="003F23EB"/>
    <w:p w14:paraId="32DB3964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Meeting Summary</w:t>
      </w:r>
    </w:p>
    <w:p w14:paraId="1F35737E" w14:textId="77777777" w:rsidR="003F23EB" w:rsidRDefault="00000000">
      <w:r>
        <w:t>The team focused on performance improvements and continued refining system components.</w:t>
      </w:r>
    </w:p>
    <w:p w14:paraId="609C6B29" w14:textId="77777777" w:rsidR="003F23EB" w:rsidRDefault="003F23EB"/>
    <w:p w14:paraId="6BC7DB2F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Daniel Bikowicz</w:t>
      </w:r>
    </w:p>
    <w:p w14:paraId="6D308B5D" w14:textId="77777777" w:rsidR="003F23EB" w:rsidRDefault="00000000">
      <w:r>
        <w:t>Hours Contributed: 3 hours</w:t>
      </w:r>
    </w:p>
    <w:p w14:paraId="7A5F6133" w14:textId="77777777" w:rsidR="003F23EB" w:rsidRDefault="00000000">
      <w:r>
        <w:t>Progress: Continued optimizing system performance and addressing remaining integration issues.</w:t>
      </w:r>
    </w:p>
    <w:p w14:paraId="3820C974" w14:textId="77777777" w:rsidR="003F23EB" w:rsidRDefault="00000000">
      <w:r>
        <w:t>Next Actions: Begin load testing.</w:t>
      </w:r>
    </w:p>
    <w:p w14:paraId="5CDD3E95" w14:textId="77777777" w:rsidR="003F23EB" w:rsidRDefault="00000000">
      <w:r>
        <w:t>Issues: None.</w:t>
      </w:r>
    </w:p>
    <w:p w14:paraId="2EB6B2FF" w14:textId="77777777" w:rsidR="003F23EB" w:rsidRDefault="003F23EB"/>
    <w:p w14:paraId="31FDA473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Helen Gomez</w:t>
      </w:r>
    </w:p>
    <w:p w14:paraId="6A9A9203" w14:textId="77777777" w:rsidR="003F23EB" w:rsidRDefault="00000000">
      <w:r>
        <w:t>Hours Contributed: 3 hours</w:t>
      </w:r>
    </w:p>
    <w:p w14:paraId="46E06CCF" w14:textId="77777777" w:rsidR="003F23EB" w:rsidRDefault="00000000">
      <w:r>
        <w:t>Progress: Continued deployment validation and ensured all configurations are correct.</w:t>
      </w:r>
    </w:p>
    <w:p w14:paraId="2ABB145F" w14:textId="77777777" w:rsidR="003F23EB" w:rsidRDefault="00000000">
      <w:r>
        <w:t>Next Actions: Finalize deployment readiness checks.</w:t>
      </w:r>
    </w:p>
    <w:p w14:paraId="66094BD0" w14:textId="77777777" w:rsidR="003F23EB" w:rsidRDefault="00000000">
      <w:r>
        <w:t>Issues: None.</w:t>
      </w:r>
    </w:p>
    <w:p w14:paraId="0DAE5976" w14:textId="77777777" w:rsidR="003F23EB" w:rsidRDefault="003F23EB"/>
    <w:p w14:paraId="74AAB0BF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Nahahme Bar 'Ysrael</w:t>
      </w:r>
    </w:p>
    <w:p w14:paraId="534B8805" w14:textId="77777777" w:rsidR="003F23EB" w:rsidRDefault="00000000">
      <w:r>
        <w:t>Hours Contributed: 3 hours</w:t>
      </w:r>
    </w:p>
    <w:p w14:paraId="13AE1298" w14:textId="77777777" w:rsidR="003F23EB" w:rsidRDefault="00000000">
      <w:r>
        <w:t>Progress: Refined UI components and improved usability based on testing feedback.</w:t>
      </w:r>
    </w:p>
    <w:p w14:paraId="180BFE7A" w14:textId="77777777" w:rsidR="003F23EB" w:rsidRDefault="00000000">
      <w:r>
        <w:t>Next Actions: Conduct UI testing and finalize enhancements.</w:t>
      </w:r>
    </w:p>
    <w:p w14:paraId="1F2E5D13" w14:textId="77777777" w:rsidR="003F23EB" w:rsidRDefault="00000000">
      <w:r>
        <w:t>Issues: None.</w:t>
      </w:r>
    </w:p>
    <w:p w14:paraId="50B551B5" w14:textId="77777777" w:rsidR="003F23EB" w:rsidRDefault="003F23EB"/>
    <w:p w14:paraId="570C623F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Omar Adel Alali</w:t>
      </w:r>
    </w:p>
    <w:p w14:paraId="1121EE65" w14:textId="77777777" w:rsidR="003F23EB" w:rsidRDefault="00000000">
      <w:r>
        <w:t>Hours Contributed: 3 hours</w:t>
      </w:r>
    </w:p>
    <w:p w14:paraId="5DC3548F" w14:textId="77777777" w:rsidR="003F23EB" w:rsidRDefault="00000000">
      <w:r>
        <w:t>Progress: Continued backend support and ensured stable API responses.</w:t>
      </w:r>
    </w:p>
    <w:p w14:paraId="298FD0CF" w14:textId="77777777" w:rsidR="003F23EB" w:rsidRDefault="00000000">
      <w:r>
        <w:t>Next Actions: Assist with performance tuning.</w:t>
      </w:r>
    </w:p>
    <w:p w14:paraId="0D4A6D65" w14:textId="77777777" w:rsidR="003F23EB" w:rsidRDefault="00000000">
      <w:r>
        <w:t>Issues: None.</w:t>
      </w:r>
    </w:p>
    <w:p w14:paraId="7B536726" w14:textId="77777777" w:rsidR="003F23EB" w:rsidRDefault="003F23EB"/>
    <w:p w14:paraId="49A90421" w14:textId="77777777" w:rsidR="003F23EB" w:rsidRPr="0070658F" w:rsidRDefault="00000000">
      <w:pPr>
        <w:rPr>
          <w:b/>
          <w:bCs/>
        </w:rPr>
      </w:pPr>
      <w:r w:rsidRPr="0070658F">
        <w:rPr>
          <w:b/>
          <w:bCs/>
        </w:rPr>
        <w:t>Matthew Clayton</w:t>
      </w:r>
    </w:p>
    <w:p w14:paraId="74105268" w14:textId="77777777" w:rsidR="003F23EB" w:rsidRDefault="00000000">
      <w:r>
        <w:t>Hours Contributed: 3 hours</w:t>
      </w:r>
    </w:p>
    <w:p w14:paraId="3136599E" w14:textId="77777777" w:rsidR="003F23EB" w:rsidRDefault="00000000">
      <w:r>
        <w:t>Progress: Continued documentation updates and supported validation testing.</w:t>
      </w:r>
    </w:p>
    <w:p w14:paraId="0D18C337" w14:textId="77777777" w:rsidR="003F23EB" w:rsidRDefault="00000000">
      <w:r>
        <w:t>Next Actions: Expand test coverage and finalize documentation sections.</w:t>
      </w:r>
    </w:p>
    <w:p w14:paraId="0A05CD08" w14:textId="77777777" w:rsidR="003F23EB" w:rsidRDefault="00000000">
      <w:r>
        <w:t>Issues: None.</w:t>
      </w:r>
    </w:p>
    <w:sectPr w:rsidR="003F23E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3737006">
    <w:abstractNumId w:val="8"/>
  </w:num>
  <w:num w:numId="2" w16cid:durableId="1218708104">
    <w:abstractNumId w:val="6"/>
  </w:num>
  <w:num w:numId="3" w16cid:durableId="1292589351">
    <w:abstractNumId w:val="5"/>
  </w:num>
  <w:num w:numId="4" w16cid:durableId="515071863">
    <w:abstractNumId w:val="4"/>
  </w:num>
  <w:num w:numId="5" w16cid:durableId="1210413021">
    <w:abstractNumId w:val="7"/>
  </w:num>
  <w:num w:numId="6" w16cid:durableId="2132090089">
    <w:abstractNumId w:val="3"/>
  </w:num>
  <w:num w:numId="7" w16cid:durableId="1703246825">
    <w:abstractNumId w:val="2"/>
  </w:num>
  <w:num w:numId="8" w16cid:durableId="1329138346">
    <w:abstractNumId w:val="1"/>
  </w:num>
  <w:num w:numId="9" w16cid:durableId="75329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F23EB"/>
    <w:rsid w:val="0070658F"/>
    <w:rsid w:val="00AA1D8D"/>
    <w:rsid w:val="00AE5B18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275AB9"/>
  <w14:defaultImageDpi w14:val="300"/>
  <w15:docId w15:val="{23D3714C-CCE9-8144-B3E7-9D994E30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Matthew Clayton</cp:lastModifiedBy>
  <cp:revision>2</cp:revision>
  <dcterms:created xsi:type="dcterms:W3CDTF">2013-12-23T23:15:00Z</dcterms:created>
  <dcterms:modified xsi:type="dcterms:W3CDTF">2026-03-31T02:30:00Z</dcterms:modified>
  <cp:category/>
</cp:coreProperties>
</file>